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50644936" name="f6c2cd80-3a03-11f0-be2b-e3e53a8218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9012933" name="f6c2cd80-3a03-11f0-be2b-e3e53a8218d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38886264" name="09f4be40-3a04-11f0-8446-5d5b7ee90d3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6852639" name="09f4be40-3a04-11f0-8446-5d5b7ee90d3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70411613" name="1a1e02e0-3a04-11f0-921d-c598eca1ae3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2179673" name="1a1e02e0-3a04-11f0-921d-c598eca1ae3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66769891" name="2acb4490-3a04-11f0-b0ea-0b8f25a441b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7601265" name="2acb4490-3a04-11f0-b0ea-0b8f25a441b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Rosengartenweg 2, 8942 Oberrieden </w:t>
          </w:r>
        </w:p>
        <w:p>
          <w:pPr>
            <w:spacing w:before="0" w:after="0"/>
          </w:pPr>
          <w:r>
            <w:t>297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